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6B6" w:rsidRDefault="008226B6" w:rsidP="008226B6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32B1CB0E" wp14:editId="69C7AEC7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226B6" w:rsidRDefault="008226B6" w:rsidP="008226B6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:rsidR="008226B6" w:rsidRDefault="008226B6" w:rsidP="008226B6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:rsidR="008226B6" w:rsidRDefault="008226B6" w:rsidP="008226B6">
      <w:pPr>
        <w:rPr>
          <w:rFonts w:ascii="Helvetica Neue" w:eastAsia="Helvetica Neue" w:hAnsi="Helvetica Neue" w:cs="Helvetica Neue"/>
        </w:rPr>
      </w:pPr>
    </w:p>
    <w:p w:rsidR="008226B6" w:rsidRDefault="008226B6" w:rsidP="008226B6">
      <w:pPr>
        <w:jc w:val="center"/>
        <w:rPr>
          <w:rFonts w:ascii="Helvetica Neue" w:eastAsia="Helvetica Neue" w:hAnsi="Helvetica Neue" w:cs="Helvetica Neue"/>
        </w:rPr>
      </w:pPr>
    </w:p>
    <w:p w:rsidR="008226B6" w:rsidRPr="00A12EF5" w:rsidRDefault="008226B6" w:rsidP="008226B6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:rsidR="008226B6" w:rsidRDefault="008226B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0" w:name="_GoBack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8240" behindDoc="1" locked="0" layoutInCell="1" allowOverlap="1" wp14:anchorId="7A578AEF" wp14:editId="0B79E1A6">
            <wp:simplePos x="0" y="0"/>
            <wp:positionH relativeFrom="column">
              <wp:posOffset>1318260</wp:posOffset>
            </wp:positionH>
            <wp:positionV relativeFrom="paragraph">
              <wp:posOffset>4064635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End w:id="0"/>
      <w:r>
        <w:br w:type="page"/>
      </w:r>
    </w:p>
    <w:p w:rsidR="003213C4" w:rsidRDefault="002B6105">
      <w:pPr>
        <w:pStyle w:val="Heading1"/>
      </w:pPr>
      <w:r>
        <w:lastRenderedPageBreak/>
        <w:t>CRAAP Test Evaluation Worksheet</w:t>
      </w:r>
    </w:p>
    <w:p w:rsidR="0085322E" w:rsidRDefault="002B6105">
      <w:r>
        <w:t xml:space="preserve">Instructions: Choose an online article from the provided list. </w:t>
      </w:r>
    </w:p>
    <w:p w:rsidR="0085322E" w:rsidRDefault="0085322E" w:rsidP="0085322E">
      <w:pPr>
        <w:pStyle w:val="Heading2"/>
      </w:pPr>
      <w:r>
        <w:t>Sample 1: BBC Climate Change Video</w:t>
      </w:r>
    </w:p>
    <w:p w:rsidR="0085322E" w:rsidRDefault="0085322E" w:rsidP="0085322E">
      <w:r>
        <w:t>URL: https://www.bbc.co.uk/programmes/p076w7g5</w:t>
      </w:r>
    </w:p>
    <w:p w:rsidR="0085322E" w:rsidRDefault="0085322E" w:rsidP="0085322E">
      <w:pPr>
        <w:pStyle w:val="Heading2"/>
      </w:pPr>
      <w:r>
        <w:t>Sample 2: National File – “BUSTED: CDC Inflated COVID Numbers”</w:t>
      </w:r>
    </w:p>
    <w:p w:rsidR="0085322E" w:rsidRPr="0085322E" w:rsidRDefault="0085322E" w:rsidP="0085322E">
      <w:pPr>
        <w:rPr>
          <w:lang w:val="en-GB"/>
        </w:rPr>
      </w:pPr>
      <w:r>
        <w:t xml:space="preserve">URL: </w:t>
      </w:r>
      <w:r w:rsidRPr="0085322E">
        <w:rPr>
          <w:lang w:val="en-GB"/>
        </w:rPr>
        <w:t>https://nationalfile.com/busted-cdc-inflated-covid-numbers-accused-of-violating-federal-law/</w:t>
      </w:r>
    </w:p>
    <w:p w:rsidR="0085322E" w:rsidRDefault="0085322E" w:rsidP="0085322E">
      <w:pPr>
        <w:pStyle w:val="Heading2"/>
      </w:pPr>
      <w:r>
        <w:t xml:space="preserve">Sample 3: </w:t>
      </w:r>
      <w:proofErr w:type="spellStart"/>
      <w:r>
        <w:t>Infowars</w:t>
      </w:r>
      <w:proofErr w:type="spellEnd"/>
      <w:r>
        <w:t xml:space="preserve"> – “JD Vance Criticizes UK Censorship Policies”</w:t>
      </w:r>
    </w:p>
    <w:p w:rsidR="0085322E" w:rsidRPr="0085322E" w:rsidRDefault="0085322E" w:rsidP="0085322E">
      <w:pPr>
        <w:rPr>
          <w:lang w:val="en-GB"/>
        </w:rPr>
      </w:pPr>
      <w:r>
        <w:t xml:space="preserve">URL: </w:t>
      </w:r>
      <w:r w:rsidRPr="0085322E">
        <w:rPr>
          <w:lang w:val="en-GB"/>
        </w:rPr>
        <w:t>https://www.infowars.com/posts/us-vice-president-jd-vance-criticizes-uk-censorship-policies-during-keir-starmers-white-house-visit</w:t>
      </w:r>
    </w:p>
    <w:p w:rsidR="0085322E" w:rsidRDefault="0085322E"/>
    <w:p w:rsidR="003213C4" w:rsidRDefault="002B6105">
      <w:r>
        <w:t xml:space="preserve">Use the CRAAP criteria below to evaluate its quality. Answer each question and provide brief justifications. </w:t>
      </w:r>
    </w:p>
    <w:p w:rsidR="003213C4" w:rsidRDefault="002B6105">
      <w:pPr>
        <w:pStyle w:val="Heading2"/>
      </w:pPr>
      <w:r>
        <w:t>Article Information</w:t>
      </w:r>
    </w:p>
    <w:p w:rsidR="003213C4" w:rsidRDefault="002B6105">
      <w:pPr>
        <w:pStyle w:val="ListBullet"/>
      </w:pPr>
      <w:r>
        <w:t>Title of Article:</w:t>
      </w:r>
      <w:r>
        <w:br/>
      </w:r>
    </w:p>
    <w:p w:rsidR="003213C4" w:rsidRDefault="002B6105">
      <w:pPr>
        <w:pStyle w:val="ListBullet"/>
      </w:pPr>
      <w:r>
        <w:t>Author(s):</w:t>
      </w:r>
      <w:r>
        <w:br/>
      </w:r>
    </w:p>
    <w:p w:rsidR="003213C4" w:rsidRDefault="002B6105">
      <w:pPr>
        <w:pStyle w:val="ListBullet"/>
      </w:pPr>
      <w:r>
        <w:t>Publication/Website:</w:t>
      </w:r>
      <w:r>
        <w:br/>
      </w:r>
    </w:p>
    <w:p w:rsidR="003213C4" w:rsidRDefault="002B6105">
      <w:pPr>
        <w:pStyle w:val="ListBullet"/>
      </w:pPr>
      <w:r>
        <w:t>URL:</w:t>
      </w:r>
      <w:r>
        <w:br/>
      </w:r>
    </w:p>
    <w:p w:rsidR="003213C4" w:rsidRDefault="002B6105">
      <w:pPr>
        <w:pStyle w:val="ListBullet"/>
      </w:pPr>
      <w:r>
        <w:t>Date Accessed:</w:t>
      </w:r>
      <w:r>
        <w:br/>
      </w:r>
    </w:p>
    <w:p w:rsidR="003213C4" w:rsidRDefault="002B6105">
      <w:pPr>
        <w:pStyle w:val="Heading2"/>
      </w:pPr>
      <w:r>
        <w:t>Currency – Timeliness of the Information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When was the information published or posted?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Has it been revised or updated?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Does your topic require current information?</w:t>
      </w:r>
      <w:r>
        <w:br/>
        <w:t>_Answer:_</w:t>
      </w:r>
      <w:r>
        <w:br/>
      </w:r>
    </w:p>
    <w:p w:rsidR="003213C4" w:rsidRDefault="002B6105">
      <w:r>
        <w:lastRenderedPageBreak/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Are the links functional?</w:t>
      </w:r>
      <w:r>
        <w:br/>
        <w:t>_Answer:_</w:t>
      </w:r>
      <w:r>
        <w:br/>
      </w:r>
    </w:p>
    <w:p w:rsidR="003213C4" w:rsidRDefault="002B6105">
      <w:pPr>
        <w:pStyle w:val="Heading2"/>
      </w:pPr>
      <w:r>
        <w:t>Relevance – Importance for Your Needs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Does the information relate to your topic or question?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Who is the intended audience?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Is the content appropriate for your level?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Have you compared it with other sources?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Would you cite this in your research?</w:t>
      </w:r>
      <w:r>
        <w:br/>
        <w:t>_Answer:_</w:t>
      </w:r>
      <w:r>
        <w:br/>
      </w:r>
    </w:p>
    <w:p w:rsidR="003213C4" w:rsidRDefault="002B6105">
      <w:pPr>
        <w:pStyle w:val="Heading2"/>
      </w:pPr>
      <w:r>
        <w:t>Authority – Source of the Information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Who is the author/publisher/source/sponsor?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What are their credentials or affiliations?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Are they qualified to write on the topic?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Is contact information available?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What does the URL reveal about the source? (.com, .edu, .gov, etc.)</w:t>
      </w:r>
      <w:r>
        <w:br/>
        <w:t>_Answer:_</w:t>
      </w:r>
      <w:r>
        <w:br/>
      </w:r>
    </w:p>
    <w:p w:rsidR="003213C4" w:rsidRDefault="002B6105">
      <w:pPr>
        <w:pStyle w:val="Heading2"/>
      </w:pPr>
      <w:r>
        <w:lastRenderedPageBreak/>
        <w:t>Accuracy – Reliability and Correctness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Where does the information come from?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Is it supported by evidence?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Has it been reviewed or refereed?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Can it be verified elsewhere?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Is the tone unbiased and free of emotion?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Are there spelling or grammar errors?</w:t>
      </w:r>
      <w:r>
        <w:br/>
        <w:t>_Answer:_</w:t>
      </w:r>
      <w:r>
        <w:br/>
      </w:r>
    </w:p>
    <w:p w:rsidR="003213C4" w:rsidRDefault="002B6105">
      <w:pPr>
        <w:pStyle w:val="Heading2"/>
      </w:pPr>
      <w:r>
        <w:t>Purpose – Reason the Information Exists</w:t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What is the purpose (inform, teach, sell, entertain, persuade)?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Are the intentions clear?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Is it fact, opinion, or propaganda?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Is the point of view objective?</w:t>
      </w:r>
      <w:r>
        <w:br/>
        <w:t>_Answer:_</w:t>
      </w:r>
      <w:r>
        <w:br/>
      </w:r>
    </w:p>
    <w:p w:rsidR="003213C4" w:rsidRDefault="002B6105">
      <w:r>
        <w:fldChar w:fldCharType="begin"/>
      </w:r>
      <w:r>
        <w:instrText>FORMCHECKBOX</w:instrText>
      </w:r>
      <w:r w:rsidR="008226B6">
        <w:fldChar w:fldCharType="separate"/>
      </w:r>
      <w:r>
        <w:fldChar w:fldCharType="end"/>
      </w:r>
      <w:r>
        <w:t xml:space="preserve"> Are there any biases (political, cultural, etc.)?</w:t>
      </w:r>
      <w:r>
        <w:br/>
        <w:t>_Answer:_</w:t>
      </w:r>
      <w:r>
        <w:br/>
      </w:r>
    </w:p>
    <w:p w:rsidR="003213C4" w:rsidRDefault="002B6105">
      <w:pPr>
        <w:pStyle w:val="Heading2"/>
      </w:pPr>
      <w:r>
        <w:lastRenderedPageBreak/>
        <w:t>Final Evaluation</w:t>
      </w:r>
    </w:p>
    <w:p w:rsidR="003213C4" w:rsidRDefault="002B6105">
      <w:r>
        <w:t>Would you recommend this article for academic use? Why or why not?</w:t>
      </w:r>
      <w:r>
        <w:br/>
        <w:t>_Answer:_</w:t>
      </w:r>
      <w:r>
        <w:br/>
      </w:r>
    </w:p>
    <w:sectPr w:rsidR="003213C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B6105"/>
    <w:rsid w:val="003213C4"/>
    <w:rsid w:val="00326F90"/>
    <w:rsid w:val="008226B6"/>
    <w:rsid w:val="0085322E"/>
    <w:rsid w:val="00AA1D8D"/>
    <w:rsid w:val="00B47730"/>
    <w:rsid w:val="00CB0664"/>
    <w:rsid w:val="00EE142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EFAC2010-CBC5-4DDE-BCD9-31B89B6B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853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D57685-D0F7-4F6A-8DD3-BFFF59E0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5</cp:revision>
  <dcterms:created xsi:type="dcterms:W3CDTF">2013-12-23T23:15:00Z</dcterms:created>
  <dcterms:modified xsi:type="dcterms:W3CDTF">2025-07-30T09:23:00Z</dcterms:modified>
  <cp:category/>
</cp:coreProperties>
</file>